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7629010" name="66711fb0-eab3-11ef-be4a-3de69810032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5466200" name="66711fb0-eab3-11ef-be4a-3de69810032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9380214" name="7abb1020-eab3-11ef-b84e-bda3407d053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0749036" name="7abb1020-eab3-11ef-b84e-bda3407d053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>EG / 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Eternitrohr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5958847" name="b5d3cd80-eae2-11ef-af8c-e1a3a26713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1383517" name="b5d3cd80-eae2-11ef-af8c-e1a3a26713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8209729" name="baa52bb0-eae2-11ef-a0cd-9bb79d4ecb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0567936" name="baa52bb0-eae2-11ef-a0cd-9bb79d4ecb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Tutilostrasse 11d, 9011 St. Gallen </w:t>
          </w:r>
        </w:p>
        <w:p>
          <w:pPr>
            <w:spacing w:before="0" w:after="0"/>
          </w:pPr>
          <w:r>
            <w:t>169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